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文件借阅记录表</w:t>
      </w:r>
    </w:p>
    <w:p>
      <w:r>
        <w:t>记录编号：FM-005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文件编号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文件名称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借阅人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借阅日期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归还日期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批准人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表单编号：FM-005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